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WC/ Dusche / Küche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75119922" name="a2644fe0-afe5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2612513" name="a2644fe0-afe5-11f0-b11f-c3daa41b4efc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0335361" name="deea9d40-afe3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0083416" name="deea9d40-afe3-11f0-b11f-c3daa41b4efc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WC/ Dusche / Küche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85919001" name="d1ee6ac0-afe5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5322418" name="d1ee6ac0-afe5-11f0-b11f-c3daa41b4efc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37760530" name="2f935910-afe6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9051352" name="2f935910-afe6-11f0-b11f-c3daa41b4efc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Dach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39911097" name="825dce50-afe6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3633296" name="825dce50-afe6-11f0-b11f-c3daa41b4efc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Anschlagkitt </w:t>
            </w:r>
          </w:p>
        </w:tc>
        <w:tc>
          <w:p>
            <w:pPr>
              <w:spacing w:before="0" w:after="0" w:line="240" w:lineRule="auto"/>
            </w:pPr>
            <w:r>
              <w:t>Fensterrahmen </w:t>
            </w:r>
          </w:p>
        </w:tc>
        <w:tc>
          <w:p>
            <w:pPr>
              <w:spacing w:before="0" w:after="0" w:line="240" w:lineRule="auto"/>
            </w:pPr>
            <w:r>
              <w:t>Anschlagkitt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14258482" name="6555bfb0-afe7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9985903" name="6555bfb0-afe7-11f0-b11f-c3daa41b4efc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Fensterkitt </w:t>
            </w:r>
          </w:p>
        </w:tc>
        <w:tc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72872659" name="82b2afa0-afe7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7993260" name="82b2afa0-afe7-11f0-b11f-c3daa41b4efc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83394139" name="c2f95900-afe8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0777794" name="c2f95900-afe8-11f0-b11f-c3daa41b4efc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52770666" name="de521480-afe8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11778" name="de521480-afe8-11f0-b11f-c3daa41b4efc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06426656" name="46d09180-afe9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7690451" name="46d09180-afe9-11f0-b11f-c3daa41b4efc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70907387" name="7584bec0-afe9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5471498" name="7584bec0-afe9-11f0-b11f-c3daa41b4efc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20932145" name="a03935b0-afe9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1146336" name="a03935b0-afe9-11f0-b11f-c3daa41b4efc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Bad / 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72713163" name="ccd3dc50-afea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6534110" name="ccd3dc50-afea-11f0-b11f-c3daa41b4efc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Bad / 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8504701" name="e166e3b0-afea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9689816" name="e166e3b0-afea-11f0-b11f-c3daa41b4efc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Bad / WC / Küche </w:t>
            </w:r>
          </w:p>
          <w:p>
            <w:pPr>
              <w:spacing w:before="0" w:after="0" w:line="240" w:lineRule="auto"/>
            </w:pPr>
            <w:r>
              <w:t>OG 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09053016" name="fe670da0-afea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658307" name="fe670da0-afea-11f0-b11f-c3daa41b4efc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Bad / 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21267314" name="6116e0b0-afeb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9618299" name="6116e0b0-afeb-11f0-b11f-c3daa41b4efc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21294321" name="cbe7d930-afeb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2333174" name="cbe7d930-afeb-11f0-b11f-c3daa41b4efc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37302496" name="ddcbc620-afeb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2288525" name="ddcbc620-afeb-11f0-b11f-c3daa41b4efc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Nachspeicherofen </w:t>
            </w:r>
          </w:p>
        </w:tc>
        <w:tc>
          <w:p>
            <w:pPr>
              <w:spacing w:before="0" w:after="0" w:line="240" w:lineRule="auto"/>
            </w:pPr>
            <w:r>
              <w:t>Nachtspeicherofen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90995298" name="16fedef0-afec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3294356" name="16fedef0-afec-11f0-b11f-c3daa41b4efc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Büro / Schlaszimmer </w:t>
            </w:r>
          </w:p>
          <w:p>
            <w:pPr>
              <w:spacing w:before="0" w:after="0" w:line="240" w:lineRule="auto"/>
            </w:pPr>
            <w:r>
              <w:t>OG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8940027" name="900c4030-afec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0512694" name="900c4030-afec-11f0-b11f-c3daa41b4efc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28601799" name="5a82d900-afed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2420102" name="5a82d900-afed-11f0-b11f-c3daa41b4efc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47495423" name="6fc162a0-afed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4948601" name="6fc162a0-afed-11f0-b11f-c3daa41b4efc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Küche / WC / Wohnzimner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98469249" name="381b0ee0-afee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4502215" name="381b0ee0-afee-11f0-b11f-c3daa41b4efc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82035694" name="ebb41410-afee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5949903" name="ebb41410-afee-11f0-b11f-c3daa41b4efc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Kork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78239303" name="fac58010-afee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1152211" name="fac58010-afee-11f0-b11f-c3daa41b4efc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Küche / 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69939189" name="0e58a3a0-afef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8620895" name="0e58a3a0-afef-11f0-b11f-c3daa41b4efc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17747284" name="9d9f1b20-afef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2471789" name="9d9f1b20-afef-11f0-b11f-c3daa41b4efc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74177517" name="ac4430c0-afef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5036509" name="ac4430c0-afef-11f0-b11f-c3daa41b4efc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alle Zimmer / 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2492094" name="3cfde750-aff0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021709" name="3cfde750-aff0-11f0-b11f-c3daa41b4efc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Belag unter Teppich </w:t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8873341" name="e25f65c0-aff0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0653820" name="e25f65c0-aff0-11f0-b11f-c3daa41b4efc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40105191" name="fb94f320-aff0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8247525" name="fb94f320-aff0-11f0-b11f-c3daa41b4efc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VM-32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65439068" name="48047210-aff3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1725457" name="48047210-aff3-11f0-b11f-c3daa41b4efc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VM-33</w:t>
            </w:r>
          </w:p>
        </w:tc>
        <w:tc>
          <w:p>
            <w:pPr>
              <w:spacing w:before="0" w:after="0" w:line="240" w:lineRule="auto"/>
            </w:pPr>
            <w:r>
              <w:t>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03203084" name="766eba80-aff2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7978255" name="766eba80-aff2-11f0-b11f-c3daa41b4efc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VM-34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81319988" name="7b383400-aff3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5696838" name="7b383400-aff3-11f0-b11f-c3daa41b4efc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VM-35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09697019" name="cefe9570-aff3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4799317" name="cefe9570-aff3-11f0-b11f-c3daa41b4efc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VM-36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Eternittrog </w:t>
            </w:r>
          </w:p>
        </w:tc>
        <w:tc>
          <w:p>
            <w:pPr>
              <w:spacing w:before="0" w:after="0" w:line="240" w:lineRule="auto"/>
            </w:pPr>
            <w:r>
              <w:t>Waschbecken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50509218" name="16725cc0-aff4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4731127" name="16725cc0-aff4-11f0-b11f-c3daa41b4efc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VM-37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62364641" name="2b348a70-aff4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3498396" name="2b348a70-aff4-11f0-b11f-c3daa41b4efc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VM-38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DG-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3656026" name="d60d6b10-aff4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5926444" name="d60d6b10-aff4-11f0-b11f-c3daa41b4efc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VM-39</w:t>
            </w:r>
          </w:p>
        </w:tc>
        <w:tc>
          <w:p>
            <w:pPr>
              <w:spacing w:before="0" w:after="0" w:line="240" w:lineRule="auto"/>
            </w:pPr>
            <w:r>
              <w:t>Dachgaube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84329537" name="2c4a98e0-aff5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9221741" name="2c4a98e0-aff5-11f0-b11f-c3daa41b4efc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43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Lettenstrasse 7, 9122 Mogelsberg</w:t>
          </w:r>
        </w:p>
        <w:p>
          <w:pPr>
            <w:spacing w:before="0" w:after="0"/>
          </w:pPr>
          <w:r>
            <w:t>500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footer.xml" Type="http://schemas.openxmlformats.org/officeDocument/2006/relationships/footer" Id="rId43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